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Manual: Obtener los valores de WhatsApp (Meta Cloud API)</w:t>
      </w:r>
    </w:p>
    <w:p>
      <w:r>
        <w:t>El chatbot necesita 3 valores para conectarse a WhatsApp. Aquí se explica de dónde sale cada uno.</w:t>
      </w:r>
    </w:p>
    <w:p>
      <w:r>
        <w:rPr>
          <w:b/>
        </w:rPr>
        <w:t xml:space="preserve">Requisito previo: </w:t>
      </w:r>
      <w:r>
        <w:t>tener una App creada en developers.facebook.com con el producto WhatsApp agregado (la pantalla “Configuración de la API” / “API Setup”).</w:t>
      </w:r>
    </w:p>
    <w:p>
      <w:pPr>
        <w:pStyle w:val="Heading1"/>
      </w:pPr>
      <w:r>
        <w:t>1. WHATSAPP_PHONE_NUMBER_ID (Identificador del número de teléfono)</w:t>
      </w:r>
    </w:p>
    <w:p>
      <w:pPr>
        <w:pStyle w:val="ListNumber"/>
      </w:pPr>
      <w:r>
        <w:t>Entra a tu App en developers.facebook.com.</w:t>
      </w:r>
    </w:p>
    <w:p>
      <w:pPr>
        <w:pStyle w:val="ListNumber"/>
      </w:pPr>
      <w:r>
        <w:t>Menú izquierdo → WhatsApp → Configuración de la API.</w:t>
      </w:r>
    </w:p>
    <w:p>
      <w:pPr>
        <w:pStyle w:val="ListNumber"/>
      </w:pPr>
      <w:r>
        <w:t>En la sección “Desde” (From) verás tu número y, debajo, el campo “Identificador del número de teléfono” (Phone number ID).</w:t>
      </w:r>
    </w:p>
    <w:p>
      <w:pPr>
        <w:pStyle w:val="ListNumber"/>
      </w:pPr>
      <w:r>
        <w:t>Copia ese número largo. Ese es el valor.</w:t>
      </w:r>
    </w:p>
    <w:p>
      <w:r>
        <w:rPr>
          <w:i/>
        </w:rPr>
        <w:t>⚠ NO es el número de teléfono (+52…), es el ID que aparece debajo.</w:t>
      </w:r>
    </w:p>
    <w:p>
      <w:pPr>
        <w:pStyle w:val="Heading1"/>
      </w:pPr>
      <w:r>
        <w:t>2. WHATSAPP_ACCESS_TOKEN (Token de acceso)</w:t>
      </w:r>
    </w:p>
    <w:p>
      <w:r>
        <w:t>En la misma pantalla aparece un token temporal que dura 24 horas (solo para pruebas). Para producción se necesita un token permanente:</w:t>
      </w:r>
    </w:p>
    <w:p>
      <w:pPr>
        <w:pStyle w:val="ListNumber"/>
      </w:pPr>
      <w:r>
        <w:t>Ve a Business Settings → business.facebook.com/settings.</w:t>
      </w:r>
    </w:p>
    <w:p>
      <w:pPr>
        <w:pStyle w:val="ListNumber"/>
      </w:pPr>
      <w:r>
        <w:t>Usuarios → Usuarios del sistema → Agregar (rol: Administrador).</w:t>
      </w:r>
    </w:p>
    <w:p>
      <w:pPr>
        <w:pStyle w:val="ListNumber"/>
      </w:pPr>
      <w:r>
        <w:t>Selecciónalo → Agregar activos → elige tu App y activa control total.</w:t>
      </w:r>
    </w:p>
    <w:p>
      <w:pPr>
        <w:pStyle w:val="ListNumber"/>
      </w:pPr>
      <w:r>
        <w:t>Generar nuevo token → elige la App → marca: whatsapp_business_messaging y whatsapp_business_management.</w:t>
      </w:r>
    </w:p>
    <w:p>
      <w:pPr>
        <w:pStyle w:val="ListNumber"/>
      </w:pPr>
      <w:r>
        <w:t>Genera y copia el token (empieza con EAA…). Ese es el valor. Guárdalo: no se vuelve a mostrar.</w:t>
      </w:r>
    </w:p>
    <w:p>
      <w:pPr>
        <w:pStyle w:val="Heading1"/>
      </w:pPr>
      <w:r>
        <w:t>3. WHATSAPP_VERIFY_TOKEN (Token de verificación)</w:t>
      </w:r>
    </w:p>
    <w:p>
      <w:r>
        <w:t>Este NO se obtiene de Meta — es una contraseña que tú inventas (cualquier texto, ej. banzai-webhook-2026). Sirve para que Meta y el chatbot confirmen que el webhook es legítimo.</w:t>
      </w:r>
    </w:p>
    <w:p>
      <w:pPr>
        <w:pStyle w:val="ListNumber"/>
      </w:pPr>
      <w:r>
        <w:t>Define el texto y ponlo en el .env del servidor como WHATSAPP_VERIFY_TOKEN.</w:t>
      </w:r>
    </w:p>
    <w:p>
      <w:pPr>
        <w:pStyle w:val="ListNumber"/>
      </w:pPr>
      <w:r>
        <w:t>En la App → WhatsApp → Configuración → Webhooks → Editar:</w:t>
      </w:r>
    </w:p>
    <w:p>
      <w:pPr>
        <w:pStyle w:val="ListBullet"/>
      </w:pPr>
      <w:r>
        <w:t>URL de devolución de llamada: https://demo.chatbot.codificamax.com/api/whatsapp/webhook</w:t>
      </w:r>
    </w:p>
    <w:p>
      <w:pPr>
        <w:pStyle w:val="ListBullet"/>
      </w:pPr>
      <w:r>
        <w:t>Verificar token: el mismo texto que pusiste en el .env.</w:t>
      </w:r>
    </w:p>
    <w:p>
      <w:pPr>
        <w:pStyle w:val="ListNumber"/>
      </w:pPr>
      <w:r>
        <w:t>Verificar y guardar, y suscríbete al campo messages.</w:t>
      </w:r>
    </w:p>
    <w:p>
      <w:pPr>
        <w:pStyle w:val="Heading1"/>
      </w:pPr>
      <w:r>
        <w:t>Resumen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b/>
              </w:rPr>
              <w:t>Variable</w:t>
            </w:r>
          </w:p>
        </w:tc>
        <w:tc>
          <w:tcPr>
            <w:tcW w:type="dxa" w:w="4320"/>
          </w:tcPr>
          <w:p>
            <w:r>
              <w:rPr>
                <w:b/>
              </w:rPr>
              <w:t>De dónde sale</w:t>
            </w:r>
          </w:p>
        </w:tc>
      </w:tr>
      <w:tr>
        <w:tc>
          <w:tcPr>
            <w:tcW w:type="dxa" w:w="4320"/>
          </w:tcPr>
          <w:p>
            <w:r>
              <w:rPr>
                <w:rFonts w:ascii="Consolas" w:hAnsi="Consolas"/>
              </w:rPr>
              <w:t>WHATSAPP_PHONE_NUMBER_ID</w:t>
            </w:r>
          </w:p>
        </w:tc>
        <w:tc>
          <w:tcPr>
            <w:tcW w:type="dxa" w:w="4320"/>
          </w:tcPr>
          <w:p>
            <w:r>
              <w:t>Meta → WhatsApp → Configuración de la API (Phone number ID)</w:t>
            </w:r>
          </w:p>
        </w:tc>
      </w:tr>
      <w:tr>
        <w:tc>
          <w:tcPr>
            <w:tcW w:type="dxa" w:w="4320"/>
          </w:tcPr>
          <w:p>
            <w:r>
              <w:rPr>
                <w:rFonts w:ascii="Consolas" w:hAnsi="Consolas"/>
              </w:rPr>
              <w:t>WHATSAPP_ACCESS_TOKEN</w:t>
            </w:r>
          </w:p>
        </w:tc>
        <w:tc>
          <w:tcPr>
            <w:tcW w:type="dxa" w:w="4320"/>
          </w:tcPr>
          <w:p>
            <w:r>
              <w:t>Token permanente desde un Usuario del Sistema</w:t>
            </w:r>
          </w:p>
        </w:tc>
      </w:tr>
      <w:tr>
        <w:tc>
          <w:tcPr>
            <w:tcW w:type="dxa" w:w="4320"/>
          </w:tcPr>
          <w:p>
            <w:r>
              <w:rPr>
                <w:rFonts w:ascii="Consolas" w:hAnsi="Consolas"/>
              </w:rPr>
              <w:t>WHATSAPP_VERIFY_TOKEN</w:t>
            </w:r>
          </w:p>
        </w:tc>
        <w:tc>
          <w:tcPr>
            <w:tcW w:type="dxa" w:w="4320"/>
          </w:tcPr>
          <w:p>
            <w:r>
              <w:t>Lo inventas tú; el mismo texto va en el .env y en el Webhook</w:t>
            </w:r>
          </w:p>
        </w:tc>
      </w:tr>
    </w:tbl>
    <w:p/>
    <w:p>
      <w:r>
        <w:rPr>
          <w:i/>
        </w:rPr>
        <w:t>El chatbot web funciona sin esto. WhatsApp es la Fase 2 y se activa cuando estos 3 valores estén configurados en el servidor.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